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192 Baby dance Діти Solo Open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#821 Мілана Петренко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821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